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69761146" name="019ff00e-7d77-70db-b7e9-508a69ccf3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396040" name="019ff00e-7d77-70db-b7e9-508a69ccf35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38328" name="019ff00f-402c-7fe5-9e81-f27312da1f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3029373" name="019ff00f-402c-7fe5-9e81-f27312da1fd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3184554" name="019ff012-c3fd-71ec-95b9-936561846c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5813988" name="019ff012-c3fd-71ec-95b9-936561846c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0036805" name="019ff012-ddb6-7776-ac13-844d4057c4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8876555" name="019ff012-ddb6-7776-ac13-844d4057c4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Bad 1, 8132 Egg</w:t>
          </w:r>
        </w:p>
        <w:p>
          <w:pPr>
            <w:spacing w:before="0" w:after="0"/>
          </w:pPr>
          <w:r>
            <w:t>DN 1130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